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BF2B7" w14:textId="77777777" w:rsidR="00DB4691" w:rsidRDefault="00000000">
      <w:pPr>
        <w:pStyle w:val="Ttulo1"/>
      </w:pPr>
      <w:r>
        <w:t>FORMATO DE CURRÍCULUM VITAE PARA EVALUACIÓN DOCUMENTAL</w:t>
      </w:r>
    </w:p>
    <w:p w14:paraId="6B9B3064" w14:textId="77777777" w:rsidR="00DB4691" w:rsidRDefault="00000000">
      <w:r>
        <w:t>Aspirante a plaza de Profesor(a) de Tiempo Completo Asociado “A”</w:t>
      </w:r>
    </w:p>
    <w:p w14:paraId="3B9C6B55" w14:textId="77777777" w:rsidR="00DB4691" w:rsidRDefault="00000000">
      <w:pPr>
        <w:pStyle w:val="Ttulo2"/>
      </w:pPr>
      <w:r>
        <w:t>1. DATOS PERSONALES</w:t>
      </w:r>
    </w:p>
    <w:p w14:paraId="7ACE7138" w14:textId="77777777" w:rsidR="00DB4691" w:rsidRDefault="00000000">
      <w:r>
        <w:t>Nombre completo: ________________________________________________</w:t>
      </w:r>
    </w:p>
    <w:p w14:paraId="5CDA6D46" w14:textId="77777777" w:rsidR="00DB4691" w:rsidRDefault="00000000">
      <w:r>
        <w:t>CURP: ___________________________ RFC: ___________________________</w:t>
      </w:r>
    </w:p>
    <w:p w14:paraId="429F010E" w14:textId="77777777" w:rsidR="00DB4691" w:rsidRDefault="00000000">
      <w:r>
        <w:t>Correo institucional: _____________________________________________</w:t>
      </w:r>
    </w:p>
    <w:p w14:paraId="68F83BC4" w14:textId="77777777" w:rsidR="00DB4691" w:rsidRDefault="00000000">
      <w:r>
        <w:t>Teléfono de contacto: ____________________________________________</w:t>
      </w:r>
    </w:p>
    <w:p w14:paraId="1619CB90" w14:textId="77777777" w:rsidR="00DB4691" w:rsidRDefault="00000000">
      <w:pPr>
        <w:pStyle w:val="Ttulo2"/>
      </w:pPr>
      <w:r>
        <w:t>2. FORMACIÓN ACADÉMICA</w:t>
      </w:r>
    </w:p>
    <w:p w14:paraId="76A3025D" w14:textId="7568108D" w:rsidR="00DB4691" w:rsidRDefault="00000000">
      <w:r>
        <w:t>Incluya licenciatura, maestría, doctorado, especialidades y diplomados (1 año).</w:t>
      </w:r>
    </w:p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1772"/>
        <w:gridCol w:w="1771"/>
        <w:gridCol w:w="1771"/>
        <w:gridCol w:w="1771"/>
        <w:gridCol w:w="1771"/>
      </w:tblGrid>
      <w:tr w:rsidR="00E01AA1" w14:paraId="60110FB0" w14:textId="77777777" w:rsidTr="00E01A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7361BA23" w14:textId="0A4CBD7A" w:rsidR="00E01AA1" w:rsidRDefault="00E01AA1" w:rsidP="00E01AA1">
            <w:pPr>
              <w:jc w:val="center"/>
            </w:pPr>
            <w:r w:rsidRPr="006D30AF">
              <w:t>Nivel de estudios</w:t>
            </w:r>
          </w:p>
        </w:tc>
        <w:tc>
          <w:tcPr>
            <w:tcW w:w="1000" w:type="pct"/>
            <w:vAlign w:val="center"/>
          </w:tcPr>
          <w:p w14:paraId="072ED2B8" w14:textId="3D0DA58C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D30AF">
              <w:t>Nombre del programa</w:t>
            </w:r>
          </w:p>
        </w:tc>
        <w:tc>
          <w:tcPr>
            <w:tcW w:w="1000" w:type="pct"/>
            <w:vAlign w:val="center"/>
          </w:tcPr>
          <w:p w14:paraId="2A569604" w14:textId="4F94B67D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D30AF">
              <w:t>Institución</w:t>
            </w:r>
          </w:p>
        </w:tc>
        <w:tc>
          <w:tcPr>
            <w:tcW w:w="1000" w:type="pct"/>
            <w:vAlign w:val="center"/>
          </w:tcPr>
          <w:p w14:paraId="56C5E1A2" w14:textId="1729AFF5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D30AF">
              <w:t>Periodo (de – a)</w:t>
            </w:r>
          </w:p>
        </w:tc>
        <w:tc>
          <w:tcPr>
            <w:tcW w:w="1001" w:type="pct"/>
            <w:vAlign w:val="center"/>
          </w:tcPr>
          <w:p w14:paraId="006DD6F4" w14:textId="354FF59D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D30AF">
              <w:t>Documento probatorio</w:t>
            </w:r>
          </w:p>
        </w:tc>
      </w:tr>
      <w:tr w:rsidR="00E01AA1" w14:paraId="1FA8DC02" w14:textId="77777777" w:rsidTr="00E01A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0993B150" w14:textId="77777777" w:rsidR="00E01AA1" w:rsidRDefault="00E01AA1" w:rsidP="00E01AA1">
            <w:pPr>
              <w:jc w:val="center"/>
            </w:pPr>
          </w:p>
        </w:tc>
        <w:tc>
          <w:tcPr>
            <w:tcW w:w="1000" w:type="pct"/>
            <w:vAlign w:val="center"/>
          </w:tcPr>
          <w:p w14:paraId="0206081B" w14:textId="77777777" w:rsidR="00E01AA1" w:rsidRDefault="00E01AA1" w:rsidP="00E01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3C71B692" w14:textId="77777777" w:rsidR="00E01AA1" w:rsidRDefault="00E01AA1" w:rsidP="00E01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7175D2CF" w14:textId="77777777" w:rsidR="00E01AA1" w:rsidRDefault="00E01AA1" w:rsidP="00E01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1" w:type="pct"/>
            <w:vAlign w:val="center"/>
          </w:tcPr>
          <w:p w14:paraId="502542E3" w14:textId="77777777" w:rsidR="00E01AA1" w:rsidRDefault="00E01AA1" w:rsidP="00E01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0D3DF0E" w14:textId="77777777" w:rsidR="00E01AA1" w:rsidRDefault="00E01AA1"/>
    <w:p w14:paraId="5573F248" w14:textId="77777777" w:rsidR="00DB4691" w:rsidRDefault="00000000">
      <w:pPr>
        <w:pStyle w:val="Ttulo2"/>
      </w:pPr>
      <w:r>
        <w:t>3. CURSOS, CERTIFICACIONES Y ACTUALIZACIÓN DOCENTE</w:t>
      </w:r>
    </w:p>
    <w:p w14:paraId="5C22A7FE" w14:textId="77777777" w:rsidR="00DB4691" w:rsidRDefault="00000000">
      <w:r>
        <w:t>Incluya cursos de actualización, formación docente, certificaciones o reconocimientos institucionales (PRODEP, SNI, etc.).</w:t>
      </w:r>
    </w:p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1772"/>
        <w:gridCol w:w="1771"/>
        <w:gridCol w:w="1771"/>
        <w:gridCol w:w="1771"/>
        <w:gridCol w:w="1771"/>
      </w:tblGrid>
      <w:tr w:rsidR="00E01AA1" w14:paraId="187D6B6A" w14:textId="77777777" w:rsidTr="00E01A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67561C75" w14:textId="3E5A78E9" w:rsidR="00E01AA1" w:rsidRDefault="00E01AA1" w:rsidP="00E01AA1">
            <w:pPr>
              <w:jc w:val="center"/>
            </w:pPr>
            <w:r>
              <w:t>Nombre del curso o certificación</w:t>
            </w:r>
          </w:p>
        </w:tc>
        <w:tc>
          <w:tcPr>
            <w:tcW w:w="1000" w:type="pct"/>
            <w:vAlign w:val="center"/>
          </w:tcPr>
          <w:p w14:paraId="6D8E9F93" w14:textId="5763330D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Institución o entidad emisora</w:t>
            </w:r>
          </w:p>
        </w:tc>
        <w:tc>
          <w:tcPr>
            <w:tcW w:w="1000" w:type="pct"/>
            <w:vAlign w:val="center"/>
          </w:tcPr>
          <w:p w14:paraId="138CB9E6" w14:textId="076E9756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Duración (horas)</w:t>
            </w:r>
          </w:p>
        </w:tc>
        <w:tc>
          <w:tcPr>
            <w:tcW w:w="1000" w:type="pct"/>
            <w:vAlign w:val="center"/>
          </w:tcPr>
          <w:p w14:paraId="18C46AD3" w14:textId="61A04D31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Fecha</w:t>
            </w:r>
          </w:p>
        </w:tc>
        <w:tc>
          <w:tcPr>
            <w:tcW w:w="1000" w:type="pct"/>
            <w:vAlign w:val="center"/>
          </w:tcPr>
          <w:p w14:paraId="4242D1F5" w14:textId="09144808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Documento probatorio</w:t>
            </w:r>
          </w:p>
        </w:tc>
      </w:tr>
      <w:tr w:rsidR="00E01AA1" w14:paraId="419B2C58" w14:textId="77777777" w:rsidTr="00E01A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1E8E78F5" w14:textId="77777777" w:rsidR="00E01AA1" w:rsidRDefault="00E01AA1" w:rsidP="00096915">
            <w:pPr>
              <w:jc w:val="center"/>
            </w:pPr>
          </w:p>
        </w:tc>
        <w:tc>
          <w:tcPr>
            <w:tcW w:w="1000" w:type="pct"/>
            <w:vAlign w:val="center"/>
          </w:tcPr>
          <w:p w14:paraId="5AC3125D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08A45EF1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24DAFF45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007FCAFE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DB4691" w14:paraId="0D2D8BBF" w14:textId="77777777">
        <w:tc>
          <w:tcPr>
            <w:tcW w:w="1728" w:type="dxa"/>
          </w:tcPr>
          <w:p w14:paraId="3893B46F" w14:textId="68457068" w:rsidR="00DB4691" w:rsidRDefault="00DB4691"/>
        </w:tc>
        <w:tc>
          <w:tcPr>
            <w:tcW w:w="1728" w:type="dxa"/>
          </w:tcPr>
          <w:p w14:paraId="157DD527" w14:textId="0866BBF6" w:rsidR="00DB4691" w:rsidRDefault="00DB4691"/>
        </w:tc>
        <w:tc>
          <w:tcPr>
            <w:tcW w:w="1728" w:type="dxa"/>
          </w:tcPr>
          <w:p w14:paraId="1766EFF1" w14:textId="62B30229" w:rsidR="00DB4691" w:rsidRDefault="00DB4691"/>
        </w:tc>
        <w:tc>
          <w:tcPr>
            <w:tcW w:w="1728" w:type="dxa"/>
          </w:tcPr>
          <w:p w14:paraId="630FC1EC" w14:textId="69CC6E5E" w:rsidR="00DB4691" w:rsidRDefault="00DB4691"/>
        </w:tc>
        <w:tc>
          <w:tcPr>
            <w:tcW w:w="1728" w:type="dxa"/>
          </w:tcPr>
          <w:p w14:paraId="6E8F5E9C" w14:textId="2EAE24F4" w:rsidR="00DB4691" w:rsidRDefault="00DB4691"/>
        </w:tc>
      </w:tr>
    </w:tbl>
    <w:p w14:paraId="2756E8A4" w14:textId="77777777" w:rsidR="00DB4691" w:rsidRDefault="00000000">
      <w:pPr>
        <w:pStyle w:val="Ttulo2"/>
      </w:pPr>
      <w:r>
        <w:t>4. PRODUCTIVIDAD ACADÉMICA</w:t>
      </w:r>
    </w:p>
    <w:p w14:paraId="4C27B5A4" w14:textId="77777777" w:rsidR="00DB4691" w:rsidRDefault="00000000">
      <w:r>
        <w:t>4.1 Docencia</w:t>
      </w:r>
    </w:p>
    <w:p w14:paraId="2A703B28" w14:textId="77777777" w:rsidR="00DB4691" w:rsidRDefault="00000000">
      <w:r>
        <w:t>Incluya las asignaturas impartidas, periodo, institución y evidencias de planeación o instrumentación didáctica colegiada.</w:t>
      </w:r>
    </w:p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1772"/>
        <w:gridCol w:w="1771"/>
        <w:gridCol w:w="1771"/>
        <w:gridCol w:w="1771"/>
        <w:gridCol w:w="1771"/>
      </w:tblGrid>
      <w:tr w:rsidR="00E01AA1" w14:paraId="3594EDB6" w14:textId="77777777" w:rsidTr="009812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14:paraId="1397CDF9" w14:textId="26EBFA20" w:rsidR="00E01AA1" w:rsidRDefault="00E01AA1" w:rsidP="00E01AA1">
            <w:pPr>
              <w:jc w:val="center"/>
            </w:pPr>
            <w:r w:rsidRPr="00C82E34">
              <w:t>Asignatura</w:t>
            </w:r>
          </w:p>
        </w:tc>
        <w:tc>
          <w:tcPr>
            <w:tcW w:w="1000" w:type="pct"/>
          </w:tcPr>
          <w:p w14:paraId="41C59104" w14:textId="57839414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2E34">
              <w:t>Programa educativo</w:t>
            </w:r>
          </w:p>
        </w:tc>
        <w:tc>
          <w:tcPr>
            <w:tcW w:w="1000" w:type="pct"/>
          </w:tcPr>
          <w:p w14:paraId="53590BD6" w14:textId="1472FA41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2E34">
              <w:t>Periodo</w:t>
            </w:r>
          </w:p>
        </w:tc>
        <w:tc>
          <w:tcPr>
            <w:tcW w:w="1000" w:type="pct"/>
          </w:tcPr>
          <w:p w14:paraId="1A27F23A" w14:textId="3F458A79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2E34">
              <w:t>Institución</w:t>
            </w:r>
          </w:p>
        </w:tc>
        <w:tc>
          <w:tcPr>
            <w:tcW w:w="1000" w:type="pct"/>
          </w:tcPr>
          <w:p w14:paraId="09845A9D" w14:textId="0A889D02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2E34">
              <w:t>Documento probatorio / Folio</w:t>
            </w:r>
          </w:p>
        </w:tc>
      </w:tr>
      <w:tr w:rsidR="00E01AA1" w14:paraId="5CE39382" w14:textId="77777777" w:rsidTr="00096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2D702D32" w14:textId="77777777" w:rsidR="00E01AA1" w:rsidRDefault="00E01AA1" w:rsidP="00096915">
            <w:pPr>
              <w:jc w:val="center"/>
            </w:pPr>
          </w:p>
        </w:tc>
        <w:tc>
          <w:tcPr>
            <w:tcW w:w="1000" w:type="pct"/>
            <w:vAlign w:val="center"/>
          </w:tcPr>
          <w:p w14:paraId="438294FB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039A3568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4DFF908D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60594CC9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3017B84" w14:textId="77777777" w:rsidR="00E01AA1" w:rsidRDefault="00E01AA1"/>
    <w:p w14:paraId="559C9C29" w14:textId="77777777" w:rsidR="00E01AA1" w:rsidRDefault="00E01AA1"/>
    <w:p w14:paraId="2AF87685" w14:textId="77777777" w:rsidR="00DB4691" w:rsidRDefault="00000000">
      <w:r>
        <w:lastRenderedPageBreak/>
        <w:t>4.2 Tutoría</w:t>
      </w:r>
    </w:p>
    <w:p w14:paraId="18E78617" w14:textId="77777777" w:rsidR="00DB4691" w:rsidRDefault="00000000">
      <w:r>
        <w:t>Incluya formación como tutor(a), número de tutorados, periodo y tipo de acompañamiento.</w:t>
      </w:r>
    </w:p>
    <w:p w14:paraId="71569EA8" w14:textId="77777777" w:rsidR="00E01AA1" w:rsidRDefault="00E01AA1"/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2216"/>
        <w:gridCol w:w="2214"/>
        <w:gridCol w:w="2214"/>
        <w:gridCol w:w="2212"/>
      </w:tblGrid>
      <w:tr w:rsidR="00E01AA1" w14:paraId="545B56A5" w14:textId="77777777" w:rsidTr="00E01A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pct"/>
          </w:tcPr>
          <w:p w14:paraId="7A6F633E" w14:textId="18152C08" w:rsidR="00E01AA1" w:rsidRDefault="00E01AA1" w:rsidP="00E01AA1">
            <w:pPr>
              <w:jc w:val="center"/>
            </w:pPr>
            <w:r w:rsidRPr="00812D78">
              <w:t>Actividad de tutoría</w:t>
            </w:r>
          </w:p>
        </w:tc>
        <w:tc>
          <w:tcPr>
            <w:tcW w:w="1250" w:type="pct"/>
          </w:tcPr>
          <w:p w14:paraId="1E3F3358" w14:textId="5F58E4E6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12D78">
              <w:t>Periodo</w:t>
            </w:r>
          </w:p>
        </w:tc>
        <w:tc>
          <w:tcPr>
            <w:tcW w:w="1250" w:type="pct"/>
          </w:tcPr>
          <w:p w14:paraId="79A16725" w14:textId="1CC74A77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12D78">
              <w:t>Número de tutorados</w:t>
            </w:r>
          </w:p>
        </w:tc>
        <w:tc>
          <w:tcPr>
            <w:tcW w:w="1249" w:type="pct"/>
            <w:vAlign w:val="center"/>
          </w:tcPr>
          <w:p w14:paraId="3FFEEEC7" w14:textId="7144C87D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12D78">
              <w:t>Documento probatorio</w:t>
            </w:r>
          </w:p>
        </w:tc>
      </w:tr>
      <w:tr w:rsidR="00E01AA1" w14:paraId="1FE13345" w14:textId="77777777" w:rsidTr="00E01A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pct"/>
            <w:vAlign w:val="center"/>
          </w:tcPr>
          <w:p w14:paraId="4F17E350" w14:textId="77777777" w:rsidR="00E01AA1" w:rsidRDefault="00E01AA1" w:rsidP="00096915">
            <w:pPr>
              <w:jc w:val="center"/>
            </w:pPr>
          </w:p>
        </w:tc>
        <w:tc>
          <w:tcPr>
            <w:tcW w:w="1250" w:type="pct"/>
            <w:vAlign w:val="center"/>
          </w:tcPr>
          <w:p w14:paraId="62785910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0" w:type="pct"/>
            <w:vAlign w:val="center"/>
          </w:tcPr>
          <w:p w14:paraId="3DFDB552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9" w:type="pct"/>
            <w:vAlign w:val="center"/>
          </w:tcPr>
          <w:p w14:paraId="4921E3F4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FBB2B0C" w14:textId="77777777" w:rsidR="00E01AA1" w:rsidRDefault="00E01AA1"/>
    <w:p w14:paraId="5F020B99" w14:textId="77777777" w:rsidR="00DB4691" w:rsidRDefault="00000000">
      <w:r>
        <w:t>4.3 Gestión académica y participación institucional</w:t>
      </w:r>
    </w:p>
    <w:p w14:paraId="6C83D21C" w14:textId="77777777" w:rsidR="00DB4691" w:rsidRDefault="00000000">
      <w:r>
        <w:t>Incluya participación en academias, cuerpos colegiados, comisiones, coordinación de eventos o procesos de acreditación.</w:t>
      </w:r>
    </w:p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2216"/>
        <w:gridCol w:w="2214"/>
        <w:gridCol w:w="2214"/>
        <w:gridCol w:w="2212"/>
      </w:tblGrid>
      <w:tr w:rsidR="00E01AA1" w14:paraId="6212D2C1" w14:textId="77777777" w:rsidTr="00062C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pct"/>
          </w:tcPr>
          <w:p w14:paraId="39486AD5" w14:textId="4CC6C354" w:rsidR="00E01AA1" w:rsidRDefault="00E01AA1" w:rsidP="00E01AA1">
            <w:pPr>
              <w:jc w:val="center"/>
            </w:pPr>
            <w:r>
              <w:t>Actividad / cargo</w:t>
            </w:r>
          </w:p>
        </w:tc>
        <w:tc>
          <w:tcPr>
            <w:tcW w:w="1250" w:type="pct"/>
          </w:tcPr>
          <w:p w14:paraId="2A374E43" w14:textId="3E6E2F2D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Institución / Programa</w:t>
            </w:r>
          </w:p>
        </w:tc>
        <w:tc>
          <w:tcPr>
            <w:tcW w:w="1250" w:type="pct"/>
          </w:tcPr>
          <w:p w14:paraId="26C234DC" w14:textId="4956E0B8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Periodo</w:t>
            </w:r>
          </w:p>
        </w:tc>
        <w:tc>
          <w:tcPr>
            <w:tcW w:w="1249" w:type="pct"/>
          </w:tcPr>
          <w:p w14:paraId="0372B192" w14:textId="500FB748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Documento probatorio</w:t>
            </w:r>
          </w:p>
        </w:tc>
      </w:tr>
      <w:tr w:rsidR="00E01AA1" w14:paraId="1B7A2FA4" w14:textId="77777777" w:rsidTr="00096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pct"/>
            <w:vAlign w:val="center"/>
          </w:tcPr>
          <w:p w14:paraId="072C101B" w14:textId="77777777" w:rsidR="00E01AA1" w:rsidRDefault="00E01AA1" w:rsidP="00096915">
            <w:pPr>
              <w:jc w:val="center"/>
            </w:pPr>
          </w:p>
        </w:tc>
        <w:tc>
          <w:tcPr>
            <w:tcW w:w="1250" w:type="pct"/>
            <w:vAlign w:val="center"/>
          </w:tcPr>
          <w:p w14:paraId="4072950E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0" w:type="pct"/>
            <w:vAlign w:val="center"/>
          </w:tcPr>
          <w:p w14:paraId="06CD0B3D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9" w:type="pct"/>
            <w:vAlign w:val="center"/>
          </w:tcPr>
          <w:p w14:paraId="0334CBC6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63319DF" w14:textId="77777777" w:rsidR="00E01AA1" w:rsidRDefault="00E01AA1"/>
    <w:p w14:paraId="3B54AE15" w14:textId="05F72AD6" w:rsidR="00DB4691" w:rsidRDefault="00000000">
      <w:r>
        <w:t>4.4 Investigación</w:t>
      </w:r>
    </w:p>
    <w:p w14:paraId="3AA7371E" w14:textId="21C1D18F" w:rsidR="00DB4691" w:rsidRDefault="00000000">
      <w:r>
        <w:t>Incluya proyectos, cuerpos académicos, publicaciones o productos de investigación (artículos, capítulos, ponencias, etc.).</w:t>
      </w:r>
    </w:p>
    <w:p w14:paraId="512FE3D8" w14:textId="77777777" w:rsidR="00E01AA1" w:rsidRDefault="00E01AA1"/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1777"/>
        <w:gridCol w:w="1771"/>
        <w:gridCol w:w="1771"/>
        <w:gridCol w:w="1769"/>
        <w:gridCol w:w="1768"/>
      </w:tblGrid>
      <w:tr w:rsidR="00E01AA1" w14:paraId="18B9BFCB" w14:textId="53F40330" w:rsidTr="00E01A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" w:type="pct"/>
          </w:tcPr>
          <w:p w14:paraId="31148290" w14:textId="2F7EFC6C" w:rsidR="00E01AA1" w:rsidRDefault="00E01AA1" w:rsidP="00E01AA1">
            <w:pPr>
              <w:jc w:val="center"/>
            </w:pPr>
            <w:r>
              <w:t>Actividad / Producto</w:t>
            </w:r>
          </w:p>
        </w:tc>
        <w:tc>
          <w:tcPr>
            <w:tcW w:w="1000" w:type="pct"/>
          </w:tcPr>
          <w:p w14:paraId="7AE18BE6" w14:textId="4F00161F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Nombre del proyecto / publicación</w:t>
            </w:r>
          </w:p>
        </w:tc>
        <w:tc>
          <w:tcPr>
            <w:tcW w:w="1000" w:type="pct"/>
          </w:tcPr>
          <w:p w14:paraId="39C10299" w14:textId="0C7AEA44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Año</w:t>
            </w:r>
          </w:p>
        </w:tc>
        <w:tc>
          <w:tcPr>
            <w:tcW w:w="999" w:type="pct"/>
          </w:tcPr>
          <w:p w14:paraId="3C8D6DCA" w14:textId="788BEF5F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Documento probatorio</w:t>
            </w:r>
          </w:p>
        </w:tc>
        <w:tc>
          <w:tcPr>
            <w:tcW w:w="999" w:type="pct"/>
          </w:tcPr>
          <w:p w14:paraId="532B3BD4" w14:textId="5902B2AA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Nombre de la LGAC</w:t>
            </w:r>
          </w:p>
        </w:tc>
      </w:tr>
      <w:tr w:rsidR="00E01AA1" w14:paraId="64AEA332" w14:textId="3CA3035D" w:rsidTr="00E01A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3" w:type="pct"/>
            <w:vAlign w:val="center"/>
          </w:tcPr>
          <w:p w14:paraId="28FF8752" w14:textId="77777777" w:rsidR="00E01AA1" w:rsidRDefault="00E01AA1" w:rsidP="00096915">
            <w:pPr>
              <w:jc w:val="center"/>
            </w:pPr>
          </w:p>
        </w:tc>
        <w:tc>
          <w:tcPr>
            <w:tcW w:w="1000" w:type="pct"/>
            <w:vAlign w:val="center"/>
          </w:tcPr>
          <w:p w14:paraId="6DF70D95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39D10132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9" w:type="pct"/>
            <w:vAlign w:val="center"/>
          </w:tcPr>
          <w:p w14:paraId="22279C94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9" w:type="pct"/>
          </w:tcPr>
          <w:p w14:paraId="54C4EE56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5F60943" w14:textId="77777777" w:rsidR="00E01AA1" w:rsidRDefault="00E01AA1"/>
    <w:p w14:paraId="2A8074A2" w14:textId="2B6B1449" w:rsidR="00DB4691" w:rsidRDefault="00000000">
      <w:r>
        <w:t>4.5 Vinculación y educación continua</w:t>
      </w:r>
    </w:p>
    <w:p w14:paraId="1D074452" w14:textId="77777777" w:rsidR="00DB4691" w:rsidRDefault="00000000">
      <w:r>
        <w:t>Incluya cursos impartidos al sector externo, colaboraciones institucionales o proyectos de vinculación con empresas o gobierno.</w:t>
      </w:r>
    </w:p>
    <w:p w14:paraId="53F4762E" w14:textId="77777777" w:rsidR="00E01AA1" w:rsidRDefault="00E01AA1"/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2216"/>
        <w:gridCol w:w="2214"/>
        <w:gridCol w:w="2214"/>
        <w:gridCol w:w="2212"/>
      </w:tblGrid>
      <w:tr w:rsidR="00E01AA1" w14:paraId="71CF3244" w14:textId="77777777" w:rsidTr="00E01A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pct"/>
            <w:vAlign w:val="center"/>
          </w:tcPr>
          <w:p w14:paraId="54B36331" w14:textId="210FE194" w:rsidR="00E01AA1" w:rsidRDefault="00E01AA1" w:rsidP="00E01AA1">
            <w:pPr>
              <w:jc w:val="center"/>
            </w:pPr>
            <w:r>
              <w:t>Actividad / Proyecto</w:t>
            </w:r>
          </w:p>
        </w:tc>
        <w:tc>
          <w:tcPr>
            <w:tcW w:w="1250" w:type="pct"/>
            <w:vAlign w:val="center"/>
          </w:tcPr>
          <w:p w14:paraId="00F128A5" w14:textId="31C52D4F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Institución o empresa</w:t>
            </w:r>
          </w:p>
        </w:tc>
        <w:tc>
          <w:tcPr>
            <w:tcW w:w="1250" w:type="pct"/>
            <w:vAlign w:val="center"/>
          </w:tcPr>
          <w:p w14:paraId="3EB0ED40" w14:textId="568D8171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Periodo</w:t>
            </w:r>
          </w:p>
        </w:tc>
        <w:tc>
          <w:tcPr>
            <w:tcW w:w="1249" w:type="pct"/>
            <w:vAlign w:val="center"/>
          </w:tcPr>
          <w:p w14:paraId="248A89A5" w14:textId="0E276092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Documento probatorio</w:t>
            </w:r>
          </w:p>
        </w:tc>
      </w:tr>
      <w:tr w:rsidR="00E01AA1" w14:paraId="4221C741" w14:textId="77777777" w:rsidTr="00096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pct"/>
            <w:vAlign w:val="center"/>
          </w:tcPr>
          <w:p w14:paraId="34C844CD" w14:textId="77777777" w:rsidR="00E01AA1" w:rsidRDefault="00E01AA1" w:rsidP="00096915">
            <w:pPr>
              <w:jc w:val="center"/>
            </w:pPr>
          </w:p>
        </w:tc>
        <w:tc>
          <w:tcPr>
            <w:tcW w:w="1250" w:type="pct"/>
            <w:vAlign w:val="center"/>
          </w:tcPr>
          <w:p w14:paraId="02044E1C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0" w:type="pct"/>
            <w:vAlign w:val="center"/>
          </w:tcPr>
          <w:p w14:paraId="7A352F48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9" w:type="pct"/>
            <w:vAlign w:val="center"/>
          </w:tcPr>
          <w:p w14:paraId="6563D651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FE9BAE2" w14:textId="77777777" w:rsidR="00E01AA1" w:rsidRDefault="00E01AA1"/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DB4691" w14:paraId="3DEB8C80" w14:textId="77777777">
        <w:tc>
          <w:tcPr>
            <w:tcW w:w="1728" w:type="dxa"/>
          </w:tcPr>
          <w:p w14:paraId="3AD4AC9F" w14:textId="6BEE8B1B" w:rsidR="00DB4691" w:rsidRDefault="00DB4691"/>
        </w:tc>
        <w:tc>
          <w:tcPr>
            <w:tcW w:w="1728" w:type="dxa"/>
          </w:tcPr>
          <w:p w14:paraId="0BEF1766" w14:textId="00021BBB" w:rsidR="00DB4691" w:rsidRDefault="00DB4691"/>
        </w:tc>
        <w:tc>
          <w:tcPr>
            <w:tcW w:w="1728" w:type="dxa"/>
          </w:tcPr>
          <w:p w14:paraId="6E614A0A" w14:textId="7E899ABC" w:rsidR="00DB4691" w:rsidRDefault="00DB4691"/>
        </w:tc>
        <w:tc>
          <w:tcPr>
            <w:tcW w:w="1728" w:type="dxa"/>
          </w:tcPr>
          <w:p w14:paraId="2562655C" w14:textId="68DCED54" w:rsidR="00DB4691" w:rsidRDefault="00DB4691"/>
        </w:tc>
        <w:tc>
          <w:tcPr>
            <w:tcW w:w="1728" w:type="dxa"/>
          </w:tcPr>
          <w:p w14:paraId="4AD73A7C" w14:textId="17B07DF5" w:rsidR="00DB4691" w:rsidRDefault="00DB4691"/>
        </w:tc>
      </w:tr>
    </w:tbl>
    <w:p w14:paraId="1079E218" w14:textId="77777777" w:rsidR="00DB4691" w:rsidRDefault="00000000">
      <w:pPr>
        <w:pStyle w:val="Ttulo2"/>
      </w:pPr>
      <w:r>
        <w:lastRenderedPageBreak/>
        <w:t>5. EXPERIENCIA PROFESIONAL</w:t>
      </w:r>
    </w:p>
    <w:p w14:paraId="2EE37329" w14:textId="77777777" w:rsidR="00DB4691" w:rsidRDefault="00000000">
      <w:r>
        <w:t>Indique únicamente la experiencia relacionada con el área del programa educativo.</w:t>
      </w:r>
    </w:p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1772"/>
        <w:gridCol w:w="1771"/>
        <w:gridCol w:w="1771"/>
        <w:gridCol w:w="1771"/>
        <w:gridCol w:w="1771"/>
      </w:tblGrid>
      <w:tr w:rsidR="00E01AA1" w14:paraId="25C9D973" w14:textId="77777777" w:rsidTr="000969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14:paraId="749E0A22" w14:textId="0A370175" w:rsidR="00E01AA1" w:rsidRDefault="00E01AA1" w:rsidP="00E01AA1">
            <w:pPr>
              <w:jc w:val="center"/>
            </w:pPr>
            <w:r>
              <w:t>Cargo / puesto</w:t>
            </w:r>
          </w:p>
        </w:tc>
        <w:tc>
          <w:tcPr>
            <w:tcW w:w="1000" w:type="pct"/>
          </w:tcPr>
          <w:p w14:paraId="6DF7AB44" w14:textId="50FC70F1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Institución o empresa</w:t>
            </w:r>
          </w:p>
        </w:tc>
        <w:tc>
          <w:tcPr>
            <w:tcW w:w="1000" w:type="pct"/>
          </w:tcPr>
          <w:p w14:paraId="517245B7" w14:textId="478FE0B0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Periodo (de – a)</w:t>
            </w:r>
          </w:p>
        </w:tc>
        <w:tc>
          <w:tcPr>
            <w:tcW w:w="1000" w:type="pct"/>
          </w:tcPr>
          <w:p w14:paraId="27E95A9E" w14:textId="520C466A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Área afín (Sí/No)</w:t>
            </w:r>
          </w:p>
        </w:tc>
        <w:tc>
          <w:tcPr>
            <w:tcW w:w="1000" w:type="pct"/>
          </w:tcPr>
          <w:p w14:paraId="3E4630C5" w14:textId="6EB4DF23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Documento probatorio</w:t>
            </w:r>
          </w:p>
        </w:tc>
      </w:tr>
      <w:tr w:rsidR="00E01AA1" w14:paraId="3F7E31E1" w14:textId="77777777" w:rsidTr="00096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Align w:val="center"/>
          </w:tcPr>
          <w:p w14:paraId="4BA7C91F" w14:textId="77777777" w:rsidR="00E01AA1" w:rsidRDefault="00E01AA1" w:rsidP="00096915">
            <w:pPr>
              <w:jc w:val="center"/>
            </w:pPr>
          </w:p>
        </w:tc>
        <w:tc>
          <w:tcPr>
            <w:tcW w:w="1000" w:type="pct"/>
            <w:vAlign w:val="center"/>
          </w:tcPr>
          <w:p w14:paraId="7EDB9AE0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49D183CD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05BA3634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00" w:type="pct"/>
            <w:vAlign w:val="center"/>
          </w:tcPr>
          <w:p w14:paraId="53BE1D7D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DB4691" w14:paraId="33BBB913" w14:textId="77777777">
        <w:tc>
          <w:tcPr>
            <w:tcW w:w="1440" w:type="dxa"/>
          </w:tcPr>
          <w:p w14:paraId="66C5A776" w14:textId="5178B29E" w:rsidR="00DB4691" w:rsidRDefault="00DB4691"/>
        </w:tc>
        <w:tc>
          <w:tcPr>
            <w:tcW w:w="1440" w:type="dxa"/>
          </w:tcPr>
          <w:p w14:paraId="47B64337" w14:textId="5B9DD81D" w:rsidR="00DB4691" w:rsidRDefault="00DB4691"/>
        </w:tc>
        <w:tc>
          <w:tcPr>
            <w:tcW w:w="1440" w:type="dxa"/>
          </w:tcPr>
          <w:p w14:paraId="363D7DA8" w14:textId="38ACE36E" w:rsidR="00DB4691" w:rsidRDefault="00DB4691"/>
        </w:tc>
        <w:tc>
          <w:tcPr>
            <w:tcW w:w="1440" w:type="dxa"/>
          </w:tcPr>
          <w:p w14:paraId="700A665A" w14:textId="1BC03B3A" w:rsidR="00DB4691" w:rsidRDefault="00DB4691"/>
        </w:tc>
        <w:tc>
          <w:tcPr>
            <w:tcW w:w="1440" w:type="dxa"/>
          </w:tcPr>
          <w:p w14:paraId="5A05801B" w14:textId="7B76E871" w:rsidR="00DB4691" w:rsidRDefault="00DB4691"/>
        </w:tc>
        <w:tc>
          <w:tcPr>
            <w:tcW w:w="1440" w:type="dxa"/>
          </w:tcPr>
          <w:p w14:paraId="20107DED" w14:textId="2BE14092" w:rsidR="00DB4691" w:rsidRDefault="00DB4691"/>
        </w:tc>
      </w:tr>
    </w:tbl>
    <w:p w14:paraId="43B7EEC9" w14:textId="77777777" w:rsidR="00DB4691" w:rsidRDefault="00000000">
      <w:pPr>
        <w:pStyle w:val="Ttulo2"/>
      </w:pPr>
      <w:r>
        <w:t>6. DISTINCIONES, PREMIOS Y OTROS MÉRITOS</w:t>
      </w:r>
    </w:p>
    <w:p w14:paraId="7FB0FB5B" w14:textId="77777777" w:rsidR="00E01AA1" w:rsidRDefault="00E01AA1" w:rsidP="00E01AA1"/>
    <w:tbl>
      <w:tblPr>
        <w:tblStyle w:val="Cuadrculaclara-nfasis1"/>
        <w:tblW w:w="5000" w:type="pct"/>
        <w:tblLook w:val="04A0" w:firstRow="1" w:lastRow="0" w:firstColumn="1" w:lastColumn="0" w:noHBand="0" w:noVBand="1"/>
      </w:tblPr>
      <w:tblGrid>
        <w:gridCol w:w="2216"/>
        <w:gridCol w:w="2214"/>
        <w:gridCol w:w="2214"/>
        <w:gridCol w:w="2212"/>
      </w:tblGrid>
      <w:tr w:rsidR="00E01AA1" w14:paraId="26193B64" w14:textId="77777777" w:rsidTr="00D55C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pct"/>
          </w:tcPr>
          <w:p w14:paraId="028F9C3E" w14:textId="4968B255" w:rsidR="00E01AA1" w:rsidRDefault="00E01AA1" w:rsidP="00E01AA1">
            <w:pPr>
              <w:jc w:val="center"/>
            </w:pPr>
            <w:r>
              <w:t>Distinción / mérito</w:t>
            </w:r>
          </w:p>
        </w:tc>
        <w:tc>
          <w:tcPr>
            <w:tcW w:w="1250" w:type="pct"/>
          </w:tcPr>
          <w:p w14:paraId="5A69B1F1" w14:textId="7B0DF341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Institución otorgante</w:t>
            </w:r>
          </w:p>
        </w:tc>
        <w:tc>
          <w:tcPr>
            <w:tcW w:w="1250" w:type="pct"/>
          </w:tcPr>
          <w:p w14:paraId="23DC45F8" w14:textId="0B308828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Año</w:t>
            </w:r>
          </w:p>
        </w:tc>
        <w:tc>
          <w:tcPr>
            <w:tcW w:w="1249" w:type="pct"/>
          </w:tcPr>
          <w:p w14:paraId="5474F649" w14:textId="493A1AA2" w:rsidR="00E01AA1" w:rsidRDefault="00E01AA1" w:rsidP="00E01A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Documento probatorio</w:t>
            </w:r>
          </w:p>
        </w:tc>
      </w:tr>
      <w:tr w:rsidR="00E01AA1" w14:paraId="3C48446A" w14:textId="77777777" w:rsidTr="00096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pct"/>
            <w:vAlign w:val="center"/>
          </w:tcPr>
          <w:p w14:paraId="3108423F" w14:textId="77777777" w:rsidR="00E01AA1" w:rsidRDefault="00E01AA1" w:rsidP="00096915">
            <w:pPr>
              <w:jc w:val="center"/>
            </w:pPr>
          </w:p>
        </w:tc>
        <w:tc>
          <w:tcPr>
            <w:tcW w:w="1250" w:type="pct"/>
            <w:vAlign w:val="center"/>
          </w:tcPr>
          <w:p w14:paraId="24E23957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0" w:type="pct"/>
            <w:vAlign w:val="center"/>
          </w:tcPr>
          <w:p w14:paraId="15BE78E7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9" w:type="pct"/>
            <w:vAlign w:val="center"/>
          </w:tcPr>
          <w:p w14:paraId="4730F588" w14:textId="77777777" w:rsidR="00E01AA1" w:rsidRDefault="00E01AA1" w:rsidP="00096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7D57252" w14:textId="77777777" w:rsidR="00E01AA1" w:rsidRDefault="00E01AA1" w:rsidP="00E01AA1"/>
    <w:p w14:paraId="72D894D3" w14:textId="77777777" w:rsidR="00DB4691" w:rsidRDefault="00000000">
      <w:r>
        <w:t>Declaro que la información presentada es verídica y que las evidencias anexas corresponden a los datos registrados en este formato.</w:t>
      </w:r>
    </w:p>
    <w:p w14:paraId="79D25EF5" w14:textId="254DDB75" w:rsidR="00DB4691" w:rsidRDefault="00000000">
      <w:r>
        <w:br/>
      </w:r>
      <w:r>
        <w:br/>
      </w:r>
      <w:r w:rsidR="00E01AA1">
        <w:t xml:space="preserve">Nombre y </w:t>
      </w:r>
      <w:r>
        <w:t>Firma del aspirante: ____________________________     Fecha: ___ / ___ / 2025</w:t>
      </w:r>
    </w:p>
    <w:sectPr w:rsidR="00DB469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4640686">
    <w:abstractNumId w:val="8"/>
  </w:num>
  <w:num w:numId="2" w16cid:durableId="1770731892">
    <w:abstractNumId w:val="6"/>
  </w:num>
  <w:num w:numId="3" w16cid:durableId="279456152">
    <w:abstractNumId w:val="5"/>
  </w:num>
  <w:num w:numId="4" w16cid:durableId="1199929424">
    <w:abstractNumId w:val="4"/>
  </w:num>
  <w:num w:numId="5" w16cid:durableId="413284848">
    <w:abstractNumId w:val="7"/>
  </w:num>
  <w:num w:numId="6" w16cid:durableId="1299528478">
    <w:abstractNumId w:val="3"/>
  </w:num>
  <w:num w:numId="7" w16cid:durableId="774130349">
    <w:abstractNumId w:val="2"/>
  </w:num>
  <w:num w:numId="8" w16cid:durableId="1140079414">
    <w:abstractNumId w:val="1"/>
  </w:num>
  <w:num w:numId="9" w16cid:durableId="1644236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213F"/>
    <w:rsid w:val="0015074B"/>
    <w:rsid w:val="002166F0"/>
    <w:rsid w:val="0029639D"/>
    <w:rsid w:val="00326F90"/>
    <w:rsid w:val="00634C51"/>
    <w:rsid w:val="00AA1D8D"/>
    <w:rsid w:val="00B47730"/>
    <w:rsid w:val="00CB0664"/>
    <w:rsid w:val="00DB4691"/>
    <w:rsid w:val="00E01A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A41B8C"/>
  <w14:defaultImageDpi w14:val="300"/>
  <w15:docId w15:val="{9A98B1CE-3432-4000-9F53-568A9C32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Tablaconcuadrcula1clara-nfasis5">
    <w:name w:val="Grid Table 1 Light Accent 5"/>
    <w:basedOn w:val="Tablanormal"/>
    <w:uiPriority w:val="46"/>
    <w:rsid w:val="00E01AA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317</Words>
  <Characters>2314</Characters>
  <Application>Microsoft Office Word</Application>
  <DocSecurity>0</DocSecurity>
  <Lines>178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Recursos Humanos</cp:lastModifiedBy>
  <cp:revision>4</cp:revision>
  <dcterms:created xsi:type="dcterms:W3CDTF">2013-12-23T23:15:00Z</dcterms:created>
  <dcterms:modified xsi:type="dcterms:W3CDTF">2025-11-12T21:47:00Z</dcterms:modified>
  <cp:category/>
</cp:coreProperties>
</file>